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  <w:p>
            <w:pPr>
              <w:spacing w:before="0" w:after="0" w:line="240" w:lineRule="auto"/>
            </w:pPr>
            <w:r>
              <w:t>EG / UG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Eternitrohr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6366363" name="b5d3cd80-eae2-11ef-af8c-e1a3a26713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67243" name="b5d3cd80-eae2-11ef-af8c-e1a3a267137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6686102" name="b4b63810-eaac-11ef-bcbe-ef4daa803a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7236658" name="b4b63810-eaac-11ef-bcbe-ef4daa803ae1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/ Wohnzimmer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1480667" name="d55f93e0-eaac-11ef-9814-e7e48d3672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5871633" name="d55f93e0-eaac-11ef-9814-e7e48d36729b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/ Wohnzimmer / Gang / WC / 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6019970" name="4e3b36c0-eaad-11ef-b751-1b2e48bd55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1898070" name="4e3b36c0-eaad-11ef-b751-1b2e48bd552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7242528" name="af8c1610-eaad-11ef-89bc-1705158eb4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8117630" name="af8c1610-eaad-11ef-89bc-1705158eb4f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8980584" name="c43febe0-eaad-11ef-a2cf-018de5d7c8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554006" name="c43febe0-eaad-11ef-a2cf-018de5d7c829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8992054" name="e7c42d10-eaad-11ef-ab1b-f5a5d2698c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5706160" name="e7c42d10-eaad-11ef-ab1b-f5a5d2698c99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5615045" name="02e70b80-eaae-11ef-8db1-23f8a008fa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9075995" name="02e70b80-eaae-11ef-8db1-23f8a008fa1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16507" name="1da1d950-eaae-11ef-af1b-b7035180b5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5657830" name="1da1d950-eaae-11ef-af1b-b7035180b5b9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7635295" name="de0683c0-eaaf-11ef-995f-873bf930db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7542240" name="de0683c0-eaaf-11ef-995f-873bf930db8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3326454" name="2a442f30-eab0-11ef-9322-29d7756993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8240709" name="2a442f30-eab0-11ef-9322-29d77569939e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750986" name="3dbf8500-eab0-11ef-b8ba-2318c72fc2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0065161" name="3dbf8500-eab0-11ef-b8ba-2318c72fc2f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4071527" name="5eea93f0-eab0-11ef-bb35-67defec222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0820677" name="5eea93f0-eab0-11ef-bb35-67defec2221f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9068551" name="73de58f0-eab0-11ef-bcb2-f9b00ac30b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3152797" name="73de58f0-eab0-11ef-bcb2-f9b00ac30b02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/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2066297" name="545d65a0-eab2-11ef-87fe-5308d46a0c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8743867" name="545d65a0-eab2-11ef-87fe-5308d46a0c4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814407" name="73d79040-eab2-11ef-b09c-0d6130574e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0138338" name="73d79040-eab2-11ef-b09c-0d6130574e9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54105332" name="8b48ff70-eab2-11ef-a1b3-6bedda55b6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565763" name="8b48ff70-eab2-11ef-a1b3-6bedda55b68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7847501" name="a3dca780-eab2-11ef-bf0a-8784d31f3e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8960660" name="a3dca780-eab2-11ef-bf0a-8784d31f3ee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Dusche / WC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5438288" name="bdeaba90-eab2-11ef-aa08-05e2bdce27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4512457" name="bdeaba90-eab2-11ef-aa08-05e2bdce27c3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Hobbyraum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99003505" name="e2ac5dc0-eab2-11ef-b498-0b00e72515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8120001" name="e2ac5dc0-eab2-11ef-b498-0b00e725150f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Hobbyraum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16437380" name="05f03a90-eab3-11ef-9afc-3f1357ba73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7913332" name="05f03a90-eab3-11ef-9afc-3f1357ba73ce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Alle Schlafzimmer / 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6549312" name="3c59fa30-eab3-11ef-a9e6-efa53cf01d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4582852" name="3c59fa30-eab3-11ef-a9e6-efa53cf01d53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0548475" name="66711fb0-eab3-11ef-be4a-3de6981003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174513" name="66711fb0-eab3-11ef-be4a-3de698100320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Tutilostrasse 11d, 9011 St. Gallen </w:t>
          </w:r>
        </w:p>
        <w:p>
          <w:pPr>
            <w:spacing w:before="0" w:after="0"/>
          </w:pPr>
          <w:r>
            <w:t>169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footer.xml" Type="http://schemas.openxmlformats.org/officeDocument/2006/relationships/footer" Id="rId27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